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4C9" w:rsidRPr="00EA0CC1" w:rsidRDefault="002174C9" w:rsidP="002174C9">
      <w:pPr>
        <w:pStyle w:val="Bijlageondertitel"/>
        <w:numPr>
          <w:ilvl w:val="0"/>
          <w:numId w:val="28"/>
        </w:numPr>
      </w:pPr>
      <w:bookmarkStart w:id="0" w:name="_GoBack"/>
      <w:bookmarkEnd w:id="0"/>
      <w:r w:rsidRPr="00EA0CC1">
        <w:t>Verklaring CO2 Reductie</w:t>
      </w:r>
    </w:p>
    <w:p w:rsidR="002174C9" w:rsidRDefault="002174C9" w:rsidP="002174C9"/>
    <w:p w:rsidR="002174C9" w:rsidRDefault="002174C9" w:rsidP="002174C9"/>
    <w:p w:rsidR="002174C9" w:rsidRDefault="002174C9" w:rsidP="002174C9"/>
    <w:p w:rsidR="002174C9" w:rsidRDefault="002174C9" w:rsidP="002174C9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De inschrijver(s) verklaart (verklaren) zich bereid de uitvoering van de opdracht op een duurzame wijze ter hand te nemen en daarbij adequaat invulling te geven aan een CO2-reductie op:</w:t>
      </w:r>
    </w:p>
    <w:p w:rsidR="002174C9" w:rsidRPr="00855538" w:rsidRDefault="002174C9" w:rsidP="002174C9">
      <w:pPr>
        <w:pStyle w:val="Lijstalinea"/>
        <w:rPr>
          <w:rFonts w:ascii="Verdana" w:hAnsi="Verdana"/>
          <w:sz w:val="18"/>
          <w:szCs w:val="18"/>
        </w:rPr>
      </w:pPr>
      <w:r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4AD5DEF0" wp14:editId="09D66B44">
            <wp:simplePos x="0" y="0"/>
            <wp:positionH relativeFrom="column">
              <wp:posOffset>304800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Selectievakje1"/>
      <w:bookmarkEnd w:id="1"/>
      <w:r>
        <w:rPr>
          <w:rFonts w:ascii="Verdana" w:hAnsi="Verdana"/>
          <w:color w:val="000000"/>
          <w:sz w:val="18"/>
          <w:szCs w:val="18"/>
        </w:rPr>
        <w:t xml:space="preserve">   CO2-ambitieniveau 5 (fictieve vermindering </w:t>
      </w:r>
      <w:r w:rsidRPr="00855538">
        <w:rPr>
          <w:rFonts w:ascii="Verdana" w:hAnsi="Verdana"/>
          <w:sz w:val="18"/>
          <w:szCs w:val="18"/>
        </w:rPr>
        <w:t>inschrijvings</w:t>
      </w:r>
      <w:r>
        <w:rPr>
          <w:rFonts w:ascii="Verdana" w:hAnsi="Verdana"/>
          <w:sz w:val="18"/>
          <w:szCs w:val="18"/>
        </w:rPr>
        <w:t>som van 10</w:t>
      </w:r>
      <w:r w:rsidRPr="00855538">
        <w:rPr>
          <w:rFonts w:ascii="Verdana" w:hAnsi="Verdana"/>
          <w:sz w:val="18"/>
          <w:szCs w:val="18"/>
        </w:rPr>
        <w:t xml:space="preserve"> %)</w:t>
      </w:r>
    </w:p>
    <w:p w:rsidR="002174C9" w:rsidRPr="00855538" w:rsidRDefault="002174C9" w:rsidP="002174C9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0288" behindDoc="0" locked="0" layoutInCell="1" allowOverlap="1" wp14:anchorId="01DDCD86" wp14:editId="35223B89">
            <wp:simplePos x="0" y="0"/>
            <wp:positionH relativeFrom="column">
              <wp:posOffset>314325</wp:posOffset>
            </wp:positionH>
            <wp:positionV relativeFrom="paragraph">
              <wp:posOffset>57150</wp:posOffset>
            </wp:positionV>
            <wp:extent cx="114300" cy="123825"/>
            <wp:effectExtent l="0" t="0" r="0" b="9525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" w:name="Selectievakje2"/>
      <w:bookmarkEnd w:id="2"/>
      <w:r w:rsidRPr="00855538">
        <w:rPr>
          <w:rFonts w:ascii="Verdana" w:hAnsi="Verdana"/>
          <w:sz w:val="18"/>
          <w:szCs w:val="18"/>
        </w:rPr>
        <w:t>   CO2-ambitieniveau 4 (fictieve vermindering inschrijvings</w:t>
      </w:r>
      <w:r>
        <w:rPr>
          <w:rFonts w:ascii="Verdana" w:hAnsi="Verdana"/>
          <w:sz w:val="18"/>
          <w:szCs w:val="18"/>
        </w:rPr>
        <w:t>som</w:t>
      </w:r>
      <w:r w:rsidRPr="00855538">
        <w:rPr>
          <w:rFonts w:ascii="Verdana" w:hAnsi="Verdana"/>
          <w:sz w:val="18"/>
          <w:szCs w:val="18"/>
        </w:rPr>
        <w:t xml:space="preserve"> van </w:t>
      </w:r>
      <w:r>
        <w:rPr>
          <w:rFonts w:ascii="Verdana" w:hAnsi="Verdana"/>
          <w:sz w:val="18"/>
          <w:szCs w:val="18"/>
        </w:rPr>
        <w:t>5</w:t>
      </w:r>
      <w:r w:rsidRPr="00855538">
        <w:rPr>
          <w:rFonts w:ascii="Verdana" w:hAnsi="Verdana"/>
          <w:sz w:val="18"/>
          <w:szCs w:val="18"/>
        </w:rPr>
        <w:t xml:space="preserve"> %)</w:t>
      </w:r>
    </w:p>
    <w:p w:rsidR="002174C9" w:rsidRPr="00855538" w:rsidRDefault="002174C9" w:rsidP="002174C9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 wp14:anchorId="7D52D6E7" wp14:editId="6E0B4E7B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3" w:name="Selectievakje3"/>
      <w:bookmarkEnd w:id="3"/>
      <w:r w:rsidRPr="00855538">
        <w:rPr>
          <w:rFonts w:ascii="Verdana" w:hAnsi="Verdana"/>
          <w:sz w:val="18"/>
          <w:szCs w:val="18"/>
        </w:rPr>
        <w:t>   CO2-ambitieniveau 3 (</w:t>
      </w:r>
      <w:r>
        <w:rPr>
          <w:rFonts w:ascii="Verdana" w:hAnsi="Verdana"/>
          <w:sz w:val="18"/>
          <w:szCs w:val="18"/>
        </w:rPr>
        <w:t xml:space="preserve">geen </w:t>
      </w:r>
      <w:r w:rsidRPr="00855538">
        <w:rPr>
          <w:rFonts w:ascii="Verdana" w:hAnsi="Verdana"/>
          <w:sz w:val="18"/>
          <w:szCs w:val="18"/>
        </w:rPr>
        <w:t>fictieve vermindering inschrijvings</w:t>
      </w:r>
      <w:r>
        <w:rPr>
          <w:rFonts w:ascii="Verdana" w:hAnsi="Verdana"/>
          <w:sz w:val="18"/>
          <w:szCs w:val="18"/>
        </w:rPr>
        <w:t>som)</w:t>
      </w:r>
    </w:p>
    <w:p w:rsidR="002174C9" w:rsidRPr="00855538" w:rsidRDefault="002174C9" w:rsidP="002174C9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2336" behindDoc="0" locked="0" layoutInCell="1" allowOverlap="1" wp14:anchorId="42CEBA8C" wp14:editId="0FD75C10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5538">
        <w:rPr>
          <w:rFonts w:ascii="Verdana" w:hAnsi="Verdana"/>
          <w:sz w:val="18"/>
          <w:szCs w:val="18"/>
        </w:rPr>
        <w:t>   CO2-ambitieniveau 2 (</w:t>
      </w:r>
      <w:r>
        <w:rPr>
          <w:rFonts w:ascii="Verdana" w:hAnsi="Verdana"/>
          <w:sz w:val="18"/>
          <w:szCs w:val="18"/>
        </w:rPr>
        <w:t xml:space="preserve">geen </w:t>
      </w:r>
      <w:r w:rsidRPr="00855538">
        <w:rPr>
          <w:rFonts w:ascii="Verdana" w:hAnsi="Verdana"/>
          <w:sz w:val="18"/>
          <w:szCs w:val="18"/>
        </w:rPr>
        <w:t>fictieve vermindering inschrijvings</w:t>
      </w:r>
      <w:r>
        <w:rPr>
          <w:rFonts w:ascii="Verdana" w:hAnsi="Verdana"/>
          <w:sz w:val="18"/>
          <w:szCs w:val="18"/>
        </w:rPr>
        <w:t>som)</w:t>
      </w:r>
    </w:p>
    <w:p w:rsidR="002174C9" w:rsidRPr="00855538" w:rsidRDefault="002174C9" w:rsidP="002174C9">
      <w:pPr>
        <w:pStyle w:val="Lijstalinea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3360" behindDoc="0" locked="0" layoutInCell="1" allowOverlap="1" wp14:anchorId="53F38510" wp14:editId="404499F1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30" name="Afbeelding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5538">
        <w:rPr>
          <w:rFonts w:ascii="Verdana" w:hAnsi="Verdana"/>
          <w:sz w:val="18"/>
          <w:szCs w:val="18"/>
        </w:rPr>
        <w:t>   CO2-ambitieniveau 1 (</w:t>
      </w:r>
      <w:r>
        <w:rPr>
          <w:rFonts w:ascii="Verdana" w:hAnsi="Verdana"/>
          <w:sz w:val="18"/>
          <w:szCs w:val="18"/>
        </w:rPr>
        <w:t xml:space="preserve">geen </w:t>
      </w:r>
      <w:r w:rsidRPr="00855538">
        <w:rPr>
          <w:rFonts w:ascii="Verdana" w:hAnsi="Verdana"/>
          <w:sz w:val="18"/>
          <w:szCs w:val="18"/>
        </w:rPr>
        <w:t>fictieve vermindering inschrijvings</w:t>
      </w:r>
      <w:r>
        <w:rPr>
          <w:rFonts w:ascii="Verdana" w:hAnsi="Verdana"/>
          <w:sz w:val="18"/>
          <w:szCs w:val="18"/>
        </w:rPr>
        <w:t>som)</w:t>
      </w:r>
    </w:p>
    <w:p w:rsidR="002174C9" w:rsidRPr="00855538" w:rsidRDefault="002174C9" w:rsidP="002174C9">
      <w:pPr>
        <w:pStyle w:val="Lijstalinea"/>
        <w:autoSpaceDE w:val="0"/>
        <w:autoSpaceDN w:val="0"/>
        <w:rPr>
          <w:rFonts w:ascii="Verdana" w:hAnsi="Verdana"/>
          <w:sz w:val="18"/>
          <w:szCs w:val="18"/>
        </w:rPr>
      </w:pPr>
      <w:r w:rsidRPr="00855538">
        <w:rPr>
          <w:noProof/>
          <w:lang w:eastAsia="nl-NL"/>
        </w:rPr>
        <w:drawing>
          <wp:anchor distT="0" distB="0" distL="114300" distR="114300" simplePos="0" relativeHeight="251664384" behindDoc="0" locked="0" layoutInCell="1" allowOverlap="1" wp14:anchorId="22D2984E" wp14:editId="0429B571">
            <wp:simplePos x="0" y="0"/>
            <wp:positionH relativeFrom="column">
              <wp:posOffset>304800</wp:posOffset>
            </wp:positionH>
            <wp:positionV relativeFrom="paragraph">
              <wp:posOffset>76200</wp:posOffset>
            </wp:positionV>
            <wp:extent cx="114300" cy="123825"/>
            <wp:effectExtent l="0" t="0" r="0" b="952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4" w:name="Selectievakje4"/>
      <w:bookmarkEnd w:id="4"/>
      <w:r>
        <w:rPr>
          <w:rFonts w:ascii="Verdana" w:hAnsi="Verdana"/>
          <w:sz w:val="18"/>
          <w:szCs w:val="18"/>
        </w:rPr>
        <w:t xml:space="preserve">   </w:t>
      </w:r>
      <w:r w:rsidRPr="00855538">
        <w:rPr>
          <w:rFonts w:ascii="Verdana" w:hAnsi="Verdana"/>
          <w:sz w:val="18"/>
          <w:szCs w:val="18"/>
        </w:rPr>
        <w:t>geen van de bovenstaande CO2-ambitieniveau’s</w:t>
      </w:r>
    </w:p>
    <w:p w:rsidR="002174C9" w:rsidRDefault="002174C9" w:rsidP="002174C9">
      <w:pPr>
        <w:autoSpaceDE w:val="0"/>
        <w:autoSpaceDN w:val="0"/>
        <w:rPr>
          <w:rFonts w:ascii="Verdana" w:hAnsi="Verdana"/>
          <w:color w:val="000000"/>
          <w:sz w:val="18"/>
          <w:szCs w:val="18"/>
        </w:rPr>
      </w:pPr>
    </w:p>
    <w:p w:rsidR="002174C9" w:rsidRPr="00690449" w:rsidRDefault="002174C9" w:rsidP="002174C9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 xml:space="preserve">Behorende bij de inschrijving </w:t>
      </w:r>
      <w:r>
        <w:rPr>
          <w:rFonts w:ascii="Verdana" w:hAnsi="Verdana"/>
          <w:color w:val="000000"/>
          <w:sz w:val="18"/>
          <w:szCs w:val="18"/>
        </w:rPr>
        <w:t>AI 2020-0081</w:t>
      </w:r>
      <w:r w:rsidRPr="00690449">
        <w:rPr>
          <w:rFonts w:ascii="Verdana" w:hAnsi="Verdana"/>
          <w:color w:val="000000"/>
          <w:sz w:val="18"/>
          <w:szCs w:val="18"/>
        </w:rPr>
        <w:t xml:space="preserve"> van de ondergetekende(n):</w:t>
      </w:r>
    </w:p>
    <w:p w:rsidR="002174C9" w:rsidRDefault="002174C9" w:rsidP="002174C9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:rsidR="002174C9" w:rsidRPr="00690449" w:rsidRDefault="002174C9" w:rsidP="002174C9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A)</w:t>
      </w:r>
    </w:p>
    <w:p w:rsidR="002174C9" w:rsidRPr="00690449" w:rsidRDefault="002174C9" w:rsidP="002174C9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gevestigd te:</w:t>
      </w:r>
    </w:p>
    <w:p w:rsidR="002174C9" w:rsidRDefault="002174C9" w:rsidP="002174C9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:rsidR="002174C9" w:rsidRDefault="002174C9" w:rsidP="002174C9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:rsidR="002174C9" w:rsidRPr="00690449" w:rsidRDefault="002174C9" w:rsidP="002174C9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B)</w:t>
      </w:r>
    </w:p>
    <w:p w:rsidR="002174C9" w:rsidRPr="00690449" w:rsidRDefault="002174C9" w:rsidP="002174C9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gevestigd te:</w:t>
      </w:r>
    </w:p>
    <w:p w:rsidR="002174C9" w:rsidRDefault="002174C9" w:rsidP="002174C9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:rsidR="002174C9" w:rsidRDefault="002174C9" w:rsidP="002174C9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:rsidR="002174C9" w:rsidRPr="00690449" w:rsidRDefault="002174C9" w:rsidP="002174C9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C)</w:t>
      </w:r>
    </w:p>
    <w:p w:rsidR="002174C9" w:rsidRPr="00690449" w:rsidRDefault="002174C9" w:rsidP="002174C9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gevestigd te:</w:t>
      </w:r>
    </w:p>
    <w:p w:rsidR="002174C9" w:rsidRPr="00690449" w:rsidRDefault="002174C9" w:rsidP="002174C9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:rsidR="002174C9" w:rsidRPr="00690449" w:rsidRDefault="002174C9" w:rsidP="002174C9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</w:p>
    <w:p w:rsidR="002174C9" w:rsidRDefault="002174C9" w:rsidP="002174C9">
      <w:pPr>
        <w:autoSpaceDE w:val="0"/>
        <w:autoSpaceDN w:val="0"/>
        <w:adjustRightInd w:val="0"/>
        <w:spacing w:line="240" w:lineRule="auto"/>
        <w:rPr>
          <w:rFonts w:ascii="Verdana" w:hAnsi="Verdana"/>
          <w:color w:val="000000"/>
          <w:sz w:val="18"/>
          <w:szCs w:val="18"/>
        </w:rPr>
      </w:pPr>
      <w:r w:rsidRPr="00690449">
        <w:rPr>
          <w:rFonts w:ascii="Verdana" w:hAnsi="Verdana"/>
          <w:color w:val="000000"/>
          <w:sz w:val="18"/>
          <w:szCs w:val="18"/>
        </w:rPr>
        <w:t>(Bij een natuurlijk persoon naam en voornamen voluit, bij een rechtspersoon de statutaire naam; bij een natuurlijk persoon de woonplaats, bij een rechtspersoon de vestigingsplaats)</w:t>
      </w:r>
    </w:p>
    <w:p w:rsidR="002174C9" w:rsidRDefault="002174C9" w:rsidP="002174C9">
      <w:pPr>
        <w:autoSpaceDE w:val="0"/>
        <w:autoSpaceDN w:val="0"/>
        <w:rPr>
          <w:rFonts w:ascii="Verdana" w:hAnsi="Verdana"/>
          <w:color w:val="000000"/>
          <w:sz w:val="18"/>
          <w:szCs w:val="18"/>
        </w:rPr>
      </w:pPr>
    </w:p>
    <w:p w:rsidR="002174C9" w:rsidRDefault="002174C9" w:rsidP="002174C9"/>
    <w:p w:rsidR="002174C9" w:rsidRPr="00855538" w:rsidRDefault="002174C9" w:rsidP="002174C9">
      <w:pPr>
        <w:rPr>
          <w:i/>
        </w:rPr>
      </w:pPr>
      <w:r w:rsidRPr="00855538">
        <w:rPr>
          <w:i/>
        </w:rPr>
        <w:t xml:space="preserve">De Aanbestedende dienst zal de aangegeven fictieve vermindering van de inschrijvingssom af halen. 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C3650"/>
    <w:multiLevelType w:val="hybridMultilevel"/>
    <w:tmpl w:val="BEDED99E"/>
    <w:lvl w:ilvl="0" w:tplc="7040E88C">
      <w:start w:val="8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48FE712F"/>
    <w:multiLevelType w:val="multilevel"/>
    <w:tmpl w:val="991EB2DE"/>
    <w:lvl w:ilvl="0">
      <w:start w:val="1"/>
      <w:numFmt w:val="upperLetter"/>
      <w:pStyle w:val="Bijlageondertite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1"/>
  </w:num>
  <w:num w:numId="22">
    <w:abstractNumId w:val="3"/>
  </w:num>
  <w:num w:numId="23">
    <w:abstractNumId w:val="6"/>
  </w:num>
  <w:num w:numId="24">
    <w:abstractNumId w:val="1"/>
  </w:num>
  <w:num w:numId="25">
    <w:abstractNumId w:val="1"/>
  </w:num>
  <w:num w:numId="26">
    <w:abstractNumId w:val="1"/>
  </w:num>
  <w:num w:numId="27">
    <w:abstractNumId w:val="2"/>
  </w:num>
  <w:num w:numId="28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4C9"/>
    <w:rsid w:val="000B46D8"/>
    <w:rsid w:val="00177A29"/>
    <w:rsid w:val="002174C9"/>
    <w:rsid w:val="002B5524"/>
    <w:rsid w:val="003B3222"/>
    <w:rsid w:val="00424DED"/>
    <w:rsid w:val="00482A4F"/>
    <w:rsid w:val="00527398"/>
    <w:rsid w:val="00632123"/>
    <w:rsid w:val="008104C5"/>
    <w:rsid w:val="008402D9"/>
    <w:rsid w:val="009175F9"/>
    <w:rsid w:val="009761CF"/>
    <w:rsid w:val="009B0D92"/>
    <w:rsid w:val="009B267D"/>
    <w:rsid w:val="00A03098"/>
    <w:rsid w:val="00A3732E"/>
    <w:rsid w:val="00A53085"/>
    <w:rsid w:val="00B12F50"/>
    <w:rsid w:val="00BD0C39"/>
    <w:rsid w:val="00EB1492"/>
    <w:rsid w:val="00F04E03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1AEC03"/>
  <w15:chartTrackingRefBased/>
  <w15:docId w15:val="{FF7F5E00-AB29-4414-B5B2-2752973D0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174C9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2174C9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2174C9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2174C9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F8730DE9.dotm</Template>
  <TotalTime>0</TotalTime>
  <Pages>1</Pages>
  <Words>128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Sinaij, Dianthe</dc:creator>
  <cp:keywords/>
  <dc:description/>
  <cp:lastModifiedBy>Sinaij, Dianthe</cp:lastModifiedBy>
  <cp:revision>1</cp:revision>
  <dcterms:created xsi:type="dcterms:W3CDTF">2020-06-12T12:36:00Z</dcterms:created>
  <dcterms:modified xsi:type="dcterms:W3CDTF">2020-06-12T12:36:00Z</dcterms:modified>
</cp:coreProperties>
</file>